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BAE7C" w14:textId="77777777" w:rsidR="00711362" w:rsidRPr="00D86AF5" w:rsidRDefault="00000000" w:rsidP="00D86AF5">
      <w:pPr>
        <w:jc w:val="center"/>
        <w:rPr>
          <w:b/>
          <w:bCs/>
          <w:lang w:val="pt-PT"/>
        </w:rPr>
      </w:pPr>
      <w:r w:rsidRPr="00D86AF5">
        <w:rPr>
          <w:b/>
          <w:bCs/>
          <w:lang w:val="pt-PT"/>
        </w:rPr>
        <w:t>ROMÂNIA</w:t>
      </w:r>
    </w:p>
    <w:p w14:paraId="7AE1AB2D" w14:textId="77777777" w:rsidR="00711362" w:rsidRPr="00D86AF5" w:rsidRDefault="00000000" w:rsidP="00D86AF5">
      <w:pPr>
        <w:jc w:val="center"/>
        <w:rPr>
          <w:b/>
          <w:bCs/>
          <w:lang w:val="pt-PT"/>
        </w:rPr>
      </w:pPr>
      <w:r w:rsidRPr="00D86AF5">
        <w:rPr>
          <w:b/>
          <w:bCs/>
          <w:lang w:val="pt-PT"/>
        </w:rPr>
        <w:t>JUDEȚUL BACĂU</w:t>
      </w:r>
    </w:p>
    <w:p w14:paraId="3E70DF46" w14:textId="77777777" w:rsidR="00711362" w:rsidRPr="00D86AF5" w:rsidRDefault="00000000" w:rsidP="00D86AF5">
      <w:pPr>
        <w:jc w:val="center"/>
        <w:rPr>
          <w:b/>
          <w:bCs/>
          <w:lang w:val="pt-PT"/>
        </w:rPr>
      </w:pPr>
      <w:r w:rsidRPr="00D86AF5">
        <w:rPr>
          <w:b/>
          <w:bCs/>
          <w:i/>
          <w:lang w:val="pt-PT"/>
        </w:rPr>
        <w:t>CONSILIUL LOCAL AL COMUNEI/ORAȘULUI/MUNICIPIULUI ______________</w:t>
      </w:r>
    </w:p>
    <w:p w14:paraId="66364D75" w14:textId="77777777" w:rsidR="005F768C" w:rsidRDefault="005F768C" w:rsidP="00D86AF5">
      <w:pPr>
        <w:jc w:val="center"/>
        <w:rPr>
          <w:lang w:val="pt-PT"/>
        </w:rPr>
      </w:pPr>
    </w:p>
    <w:p w14:paraId="258FDCCF" w14:textId="350A4643" w:rsidR="00711362" w:rsidRPr="005F768C" w:rsidRDefault="00000000" w:rsidP="00D86AF5">
      <w:pPr>
        <w:jc w:val="center"/>
        <w:rPr>
          <w:lang w:val="pt-PT"/>
        </w:rPr>
      </w:pPr>
      <w:r w:rsidRPr="005F768C">
        <w:rPr>
          <w:lang w:val="pt-PT"/>
        </w:rPr>
        <w:t>HOTĂRÂREA NR. _____</w:t>
      </w:r>
    </w:p>
    <w:p w14:paraId="1B16BFCD" w14:textId="77777777" w:rsidR="00711362" w:rsidRPr="005F768C" w:rsidRDefault="00000000" w:rsidP="00D86AF5">
      <w:pPr>
        <w:jc w:val="center"/>
        <w:rPr>
          <w:lang w:val="pt-PT"/>
        </w:rPr>
      </w:pPr>
      <w:r w:rsidRPr="005F768C">
        <w:rPr>
          <w:lang w:val="pt-PT"/>
        </w:rPr>
        <w:t>din data de _____._____. 2026</w:t>
      </w:r>
    </w:p>
    <w:p w14:paraId="7FD44E1F" w14:textId="20A202C2" w:rsidR="00D000B8" w:rsidRPr="005F768C" w:rsidRDefault="00126EE0" w:rsidP="00D86AF5">
      <w:pPr>
        <w:jc w:val="both"/>
        <w:rPr>
          <w:rFonts w:cs="Times New Roman"/>
          <w:lang w:val="ro-RO"/>
        </w:rPr>
      </w:pPr>
      <w:r w:rsidRPr="005F768C">
        <w:rPr>
          <w:rFonts w:eastAsia="Times New Roman" w:cs="Times New Roman"/>
          <w:bCs/>
          <w:color w:val="000000"/>
          <w:lang w:val="ro-RO"/>
        </w:rPr>
        <w:t>privind aprobarea documentației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w:t>
      </w:r>
    </w:p>
    <w:p w14:paraId="5DA2E6A9" w14:textId="77777777" w:rsidR="00711362" w:rsidRDefault="00000000" w:rsidP="00D86AF5">
      <w:pPr>
        <w:jc w:val="both"/>
        <w:rPr>
          <w:rFonts w:cs="Times New Roman"/>
          <w:lang w:val="pt-PT"/>
        </w:rPr>
      </w:pPr>
      <w:r w:rsidRPr="005F768C">
        <w:rPr>
          <w:rFonts w:cs="Times New Roman"/>
          <w:lang w:val="pt-PT"/>
        </w:rPr>
        <w:t xml:space="preserve">Consiliul Local al Comunei/Orașului/Municipiului ______________, județul Bacău, întrunit în ședința </w:t>
      </w:r>
      <w:r w:rsidRPr="005F768C">
        <w:rPr>
          <w:rFonts w:cs="Times New Roman"/>
          <w:i/>
          <w:lang w:val="pt-PT"/>
        </w:rPr>
        <w:t>[ ordinară / extraordinară ]</w:t>
      </w:r>
      <w:r w:rsidRPr="005F768C">
        <w:rPr>
          <w:rFonts w:cs="Times New Roman"/>
          <w:lang w:val="pt-PT"/>
        </w:rPr>
        <w:t xml:space="preserve"> din data de _____._____. 2026,</w:t>
      </w:r>
    </w:p>
    <w:p w14:paraId="4C3224E5" w14:textId="77777777" w:rsidR="005F768C" w:rsidRDefault="005F768C" w:rsidP="00D86AF5">
      <w:pPr>
        <w:jc w:val="both"/>
        <w:rPr>
          <w:rFonts w:cs="Times New Roman"/>
          <w:lang w:val="pt-PT"/>
        </w:rPr>
      </w:pPr>
    </w:p>
    <w:p w14:paraId="4D77D10A" w14:textId="77777777" w:rsidR="00711362" w:rsidRPr="005F768C" w:rsidRDefault="00000000" w:rsidP="00D86AF5">
      <w:pPr>
        <w:jc w:val="both"/>
        <w:rPr>
          <w:rFonts w:cs="Times New Roman"/>
          <w:lang w:val="pt-PT"/>
        </w:rPr>
      </w:pPr>
      <w:r w:rsidRPr="005F768C">
        <w:rPr>
          <w:rFonts w:cs="Times New Roman"/>
          <w:lang w:val="pt-PT"/>
        </w:rPr>
        <w:t>Având în vedere:</w:t>
      </w:r>
    </w:p>
    <w:p w14:paraId="5C2372DB" w14:textId="08F53FEF" w:rsidR="00126EE0" w:rsidRPr="005F768C" w:rsidRDefault="00126EE0" w:rsidP="00D86AF5">
      <w:pPr>
        <w:jc w:val="both"/>
        <w:rPr>
          <w:rFonts w:cs="Times New Roman"/>
          <w:lang w:val="ro-RO"/>
        </w:rPr>
      </w:pPr>
      <w:r w:rsidRPr="005F768C">
        <w:rPr>
          <w:rFonts w:cs="Times New Roman"/>
          <w:color w:val="000000"/>
          <w:lang w:val="ro-RO"/>
        </w:rPr>
        <w:t>Contractul de prestări servicii nr. 13/09.07.202</w:t>
      </w:r>
      <w:r w:rsidR="00DE6CC8">
        <w:rPr>
          <w:rFonts w:cs="Times New Roman"/>
          <w:color w:val="000000"/>
          <w:lang w:val="ro-RO"/>
        </w:rPr>
        <w:t>6</w:t>
      </w:r>
      <w:r w:rsidRPr="005F768C">
        <w:rPr>
          <w:rFonts w:cs="Times New Roman"/>
          <w:color w:val="000000"/>
          <w:lang w:val="ro-RO"/>
        </w:rPr>
        <w:t>, încheiat cu S.C. ECOSTRATEG CONSULTING S.R.L. pentru elaborarea Documentației de Atribuire privind gestiunea serviciului public de colectare și transport a deșeurilor municipale în 65 UAT-uri din județul Bacău;</w:t>
      </w:r>
    </w:p>
    <w:p w14:paraId="56FA109A" w14:textId="4B61441D" w:rsidR="00126EE0" w:rsidRPr="005F768C" w:rsidRDefault="00126EE0" w:rsidP="00D86AF5">
      <w:pPr>
        <w:jc w:val="both"/>
        <w:rPr>
          <w:rFonts w:cs="Times New Roman"/>
          <w:lang w:val="ro-RO"/>
        </w:rPr>
      </w:pPr>
      <w:r w:rsidRPr="005F768C">
        <w:rPr>
          <w:rFonts w:cs="Times New Roman"/>
          <w:color w:val="000000"/>
          <w:lang w:val="ro-RO"/>
        </w:rPr>
        <w:t>Procesul-verbal de predare-primire a Documentației de Atribuire, semnat de ambele Părți conform art. 12 din Contractul de prestări servicii nr. 13/09.07.202</w:t>
      </w:r>
      <w:r w:rsidR="00DE6CC8">
        <w:rPr>
          <w:rFonts w:cs="Times New Roman"/>
          <w:color w:val="000000"/>
          <w:lang w:val="ro-RO"/>
        </w:rPr>
        <w:t>6</w:t>
      </w:r>
      <w:r w:rsidRPr="005F768C">
        <w:rPr>
          <w:rFonts w:cs="Times New Roman"/>
          <w:color w:val="000000"/>
          <w:lang w:val="ro-RO"/>
        </w:rPr>
        <w:t>;</w:t>
      </w:r>
    </w:p>
    <w:p w14:paraId="525BC401" w14:textId="77777777" w:rsidR="00126EE0" w:rsidRPr="005F768C" w:rsidRDefault="00126EE0" w:rsidP="00D86AF5">
      <w:pPr>
        <w:jc w:val="both"/>
        <w:rPr>
          <w:rFonts w:cs="Times New Roman"/>
          <w:lang w:val="ro-RO"/>
        </w:rPr>
      </w:pPr>
      <w:r w:rsidRPr="005F768C">
        <w:rPr>
          <w:rFonts w:cs="Times New Roman"/>
          <w:color w:val="000000"/>
          <w:lang w:val="ro-RO"/>
        </w:rPr>
        <w:t>Hotărârea AGA ADIS nr. 13/27.10.2025 prin care s-au stabilit opțiunile tehnice și economice cu privire la atribuirea unui nou contract de colectare și transport deșeuri municipale pentru 66 de UAT-uri;</w:t>
      </w:r>
    </w:p>
    <w:p w14:paraId="257B2EF6" w14:textId="77777777" w:rsidR="00126EE0" w:rsidRPr="005F768C" w:rsidRDefault="00126EE0" w:rsidP="00D86AF5">
      <w:pPr>
        <w:jc w:val="both"/>
        <w:rPr>
          <w:rFonts w:cs="Times New Roman"/>
          <w:lang w:val="ro-RO"/>
        </w:rPr>
      </w:pPr>
      <w:r w:rsidRPr="005F768C">
        <w:rPr>
          <w:rFonts w:cs="Times New Roman"/>
          <w:color w:val="000000"/>
          <w:lang w:val="ro-RO"/>
        </w:rPr>
        <w:t>Raportul final al anulării procedurii de licitație nr. 2372/26.05.2026, ca urmare a nedepunerii niciunei oferte, conform art. 212 alin. (1) lit. a) din Legea nr. 98/2016;</w:t>
      </w:r>
    </w:p>
    <w:p w14:paraId="42864B79" w14:textId="77777777" w:rsidR="005F768C" w:rsidRPr="005F768C" w:rsidRDefault="00126EE0" w:rsidP="00D86AF5">
      <w:pPr>
        <w:jc w:val="both"/>
        <w:rPr>
          <w:rFonts w:cs="Times New Roman"/>
          <w:lang w:val="ro-RO"/>
        </w:rPr>
      </w:pPr>
      <w:r w:rsidRPr="005F768C">
        <w:rPr>
          <w:rFonts w:cs="Times New Roman"/>
          <w:color w:val="000000"/>
          <w:lang w:val="ro-RO"/>
        </w:rPr>
        <w:t>Necesitatea asigurării continuității serviciului, raportat la încetarea, prin ajungere la termen, la data de 25.09.2026, a contractului de delegare nr. 2360/26.05.2026, aflat în derulare;</w:t>
      </w:r>
    </w:p>
    <w:p w14:paraId="08A5F95C" w14:textId="00A12E9F" w:rsidR="00126EE0" w:rsidRPr="005F768C" w:rsidRDefault="00126EE0" w:rsidP="00D86AF5">
      <w:pPr>
        <w:jc w:val="both"/>
        <w:rPr>
          <w:rFonts w:cs="Times New Roman"/>
          <w:lang w:val="ro-RO"/>
        </w:rPr>
      </w:pPr>
      <w:r w:rsidRPr="005F768C">
        <w:rPr>
          <w:rFonts w:cs="Times New Roman"/>
          <w:color w:val="000000"/>
          <w:lang w:val="ro-RO"/>
        </w:rPr>
        <w:t>Principiul continuității serviciului public de salubrizare, conform art. 7 lit. c) din Legea nr. 51/2006 privind serviciile comunitare de utilități publice, republicată, cu modificările și completările ulterioare;</w:t>
      </w:r>
    </w:p>
    <w:p w14:paraId="625BF26C" w14:textId="77777777" w:rsidR="00126EE0" w:rsidRPr="005F768C" w:rsidRDefault="00126EE0" w:rsidP="00D86AF5">
      <w:pPr>
        <w:jc w:val="both"/>
        <w:rPr>
          <w:rFonts w:cs="Times New Roman"/>
          <w:lang w:val="ro-RO"/>
        </w:rPr>
      </w:pPr>
      <w:r w:rsidRPr="005F768C">
        <w:rPr>
          <w:rFonts w:cs="Times New Roman"/>
          <w:color w:val="000000"/>
          <w:lang w:val="ro-RO"/>
        </w:rPr>
        <w:t>Obligația autorităților administrației publice locale de a asigura prestarea serviciului de salubrizare în condiții de eficiență economică, conform art. 6 alin. (1) lit. e) din Legea nr. 101/2006 a serviciului de salubrizare a localităților, republicată, cu modificările și completările ulterioare, precum și prevederile art. 16, art. 22 și art. 31 alin. (3) din aceeași lege;</w:t>
      </w:r>
    </w:p>
    <w:p w14:paraId="7C700C50" w14:textId="77777777" w:rsidR="00126EE0" w:rsidRPr="005F768C" w:rsidRDefault="00126EE0" w:rsidP="00D86AF5">
      <w:pPr>
        <w:jc w:val="both"/>
        <w:rPr>
          <w:rFonts w:cs="Times New Roman"/>
          <w:lang w:val="ro-RO"/>
        </w:rPr>
      </w:pPr>
      <w:r w:rsidRPr="005F768C">
        <w:rPr>
          <w:rFonts w:cs="Times New Roman"/>
          <w:color w:val="000000"/>
          <w:lang w:val="ro-RO"/>
        </w:rPr>
        <w:lastRenderedPageBreak/>
        <w:t>Prevederile Legii nr. 98/2016 privind achizițiile publice, cu modificările și completările ulterioare, în special art. 104 alin. (1) lit. c), coroborat cu prevederile H.G. nr. 395/2016 pentru aprobarea Normelor metodologice de aplicare a prevederilor referitoare la atribuirea contractului de achiziție publică/acordului-cadru;</w:t>
      </w:r>
    </w:p>
    <w:p w14:paraId="719549FA" w14:textId="33430B5B" w:rsidR="00126EE0" w:rsidRPr="005F768C" w:rsidRDefault="00126EE0" w:rsidP="00D86AF5">
      <w:pPr>
        <w:jc w:val="both"/>
        <w:rPr>
          <w:rFonts w:cs="Times New Roman"/>
          <w:lang w:val="ro-RO"/>
        </w:rPr>
      </w:pPr>
      <w:r w:rsidRPr="005F768C">
        <w:rPr>
          <w:rFonts w:cs="Times New Roman"/>
          <w:color w:val="000000"/>
          <w:lang w:val="ro-RO"/>
        </w:rPr>
        <w:t>Nota justificativă a Aparatului Tehnic nr. 3039/09.07.2026 privind actualizarea Documentației de atribuire;</w:t>
      </w:r>
    </w:p>
    <w:p w14:paraId="0743F1D6" w14:textId="77777777" w:rsidR="00126EE0" w:rsidRPr="005F768C" w:rsidRDefault="00126EE0" w:rsidP="00D86AF5">
      <w:pPr>
        <w:jc w:val="both"/>
        <w:rPr>
          <w:rFonts w:cs="Times New Roman"/>
          <w:lang w:val="ro-RO"/>
        </w:rPr>
      </w:pPr>
      <w:r w:rsidRPr="005F768C">
        <w:rPr>
          <w:rFonts w:cs="Times New Roman"/>
          <w:color w:val="000000"/>
          <w:lang w:val="ro-RO"/>
        </w:rPr>
        <w:t>Decizia Consiliului Director nr. 25 din 22.07.2026 privind transmiterea, în vederea supunerii spre dezbatere publică și publicării, a documentației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w:t>
      </w:r>
    </w:p>
    <w:p w14:paraId="54A15584" w14:textId="77777777" w:rsidR="00126EE0" w:rsidRPr="005F768C" w:rsidRDefault="00126EE0" w:rsidP="00D86AF5">
      <w:pPr>
        <w:jc w:val="both"/>
        <w:rPr>
          <w:rFonts w:cs="Times New Roman"/>
          <w:lang w:val="ro-RO"/>
        </w:rPr>
      </w:pPr>
      <w:r w:rsidRPr="005F768C">
        <w:rPr>
          <w:rFonts w:cs="Times New Roman"/>
          <w:color w:val="000000"/>
          <w:lang w:val="ro-RO"/>
        </w:rPr>
        <w:t>Adresa ADIS Bacău nr. 3116/16.07.2026, prin care documentația a fost transmisă celor 65 de UAT-uri membre în vederea asigurării transparenței și consultării publice în perioada 16.07.2026 – 26.07.2026;</w:t>
      </w:r>
    </w:p>
    <w:p w14:paraId="4C5A7A53" w14:textId="77777777" w:rsidR="00126EE0" w:rsidRPr="005F768C" w:rsidRDefault="00126EE0" w:rsidP="00D86AF5">
      <w:pPr>
        <w:jc w:val="both"/>
        <w:rPr>
          <w:rFonts w:cs="Times New Roman"/>
          <w:lang w:val="ro-RO"/>
        </w:rPr>
      </w:pPr>
      <w:r w:rsidRPr="005F768C">
        <w:rPr>
          <w:rFonts w:cs="Times New Roman"/>
          <w:color w:val="000000"/>
          <w:lang w:val="ro-RO"/>
        </w:rPr>
        <w:t>Observațiile formulate de S.C. Compania Romprest Service S.A. la Documentația de atribuire, prin adresa nr. 1506/23.07.2026, înregistrată la ADIS Bacău cu nr. 3203/23.07.2026;</w:t>
      </w:r>
    </w:p>
    <w:p w14:paraId="4613A608" w14:textId="77777777" w:rsidR="00126EE0" w:rsidRPr="005F768C" w:rsidRDefault="00126EE0" w:rsidP="00D86AF5">
      <w:pPr>
        <w:jc w:val="both"/>
        <w:rPr>
          <w:rFonts w:cs="Times New Roman"/>
          <w:lang w:val="ro-RO"/>
        </w:rPr>
      </w:pPr>
      <w:r w:rsidRPr="005F768C">
        <w:rPr>
          <w:rFonts w:cs="Times New Roman"/>
          <w:color w:val="000000"/>
          <w:lang w:val="ro-RO"/>
        </w:rPr>
        <w:t>Punctul de vedere al S.C. Ecostrateg Consulting S.R.L. față de observațiile formulate, transmis cu adresa nr. 20/26.07.2026, înregistrată la ADIS Bacău cu nr. 2315/27.07.2026, precum și modificările aduse Documentației de atribuire în urma analizei acestor observații;</w:t>
      </w:r>
    </w:p>
    <w:p w14:paraId="7AD55F9D" w14:textId="77777777" w:rsidR="00126EE0" w:rsidRPr="005F768C" w:rsidRDefault="00126EE0" w:rsidP="00D86AF5">
      <w:pPr>
        <w:jc w:val="both"/>
        <w:rPr>
          <w:rFonts w:cs="Times New Roman"/>
          <w:lang w:val="ro-RO"/>
        </w:rPr>
      </w:pPr>
      <w:r w:rsidRPr="005F768C">
        <w:rPr>
          <w:rFonts w:cs="Times New Roman"/>
          <w:color w:val="000000"/>
          <w:lang w:val="ro-RO"/>
        </w:rPr>
        <w:t>Decizia Consiliului Director nr. 29 din 03.08.2026 privind transmiterea spre aprobare a documentației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w:t>
      </w:r>
    </w:p>
    <w:p w14:paraId="408EC659" w14:textId="77777777" w:rsidR="00711362" w:rsidRPr="005F768C" w:rsidRDefault="00000000" w:rsidP="00D86AF5">
      <w:pPr>
        <w:jc w:val="both"/>
        <w:rPr>
          <w:rFonts w:cs="Times New Roman"/>
          <w:lang w:val="pt-PT"/>
        </w:rPr>
      </w:pPr>
      <w:r w:rsidRPr="005F768C">
        <w:rPr>
          <w:rFonts w:cs="Times New Roman"/>
          <w:lang w:val="pt-PT"/>
        </w:rPr>
        <w:t>Văzând:</w:t>
      </w:r>
    </w:p>
    <w:p w14:paraId="405C1E19" w14:textId="77777777" w:rsidR="00711362" w:rsidRPr="005F768C" w:rsidRDefault="00000000" w:rsidP="00D86AF5">
      <w:pPr>
        <w:jc w:val="both"/>
        <w:rPr>
          <w:rFonts w:cs="Times New Roman"/>
          <w:lang w:val="pt-PT"/>
        </w:rPr>
      </w:pPr>
      <w:r w:rsidRPr="005F768C">
        <w:rPr>
          <w:rFonts w:cs="Times New Roman"/>
          <w:lang w:val="pt-PT"/>
        </w:rPr>
        <w:t>– Referatul de aprobare al primarului;</w:t>
      </w:r>
    </w:p>
    <w:p w14:paraId="28FB6FCA" w14:textId="77777777" w:rsidR="00711362" w:rsidRPr="005F768C" w:rsidRDefault="00000000" w:rsidP="00D86AF5">
      <w:pPr>
        <w:jc w:val="both"/>
        <w:rPr>
          <w:rFonts w:cs="Times New Roman"/>
          <w:lang w:val="pt-PT"/>
        </w:rPr>
      </w:pPr>
      <w:r w:rsidRPr="005F768C">
        <w:rPr>
          <w:rFonts w:cs="Times New Roman"/>
          <w:lang w:val="pt-PT"/>
        </w:rPr>
        <w:t>– Raportul de specialitate al compartimentului de resort;</w:t>
      </w:r>
    </w:p>
    <w:p w14:paraId="50FC4F88" w14:textId="77777777" w:rsidR="00711362" w:rsidRPr="005F768C" w:rsidRDefault="00000000" w:rsidP="00D86AF5">
      <w:pPr>
        <w:jc w:val="both"/>
        <w:rPr>
          <w:rFonts w:cs="Times New Roman"/>
          <w:lang w:val="pt-PT"/>
        </w:rPr>
      </w:pPr>
      <w:r w:rsidRPr="005F768C">
        <w:rPr>
          <w:rFonts w:cs="Times New Roman"/>
          <w:lang w:val="pt-PT"/>
        </w:rPr>
        <w:t>– Avizul comisiei de specialitate a Consiliului Local.</w:t>
      </w:r>
    </w:p>
    <w:p w14:paraId="7A83E241" w14:textId="77777777" w:rsidR="00711362" w:rsidRPr="005F768C" w:rsidRDefault="00711362" w:rsidP="00D86AF5">
      <w:pPr>
        <w:jc w:val="both"/>
        <w:rPr>
          <w:rFonts w:cs="Times New Roman"/>
          <w:lang w:val="pt-PT"/>
        </w:rPr>
      </w:pPr>
    </w:p>
    <w:p w14:paraId="308BCD41" w14:textId="77777777" w:rsidR="00711362" w:rsidRDefault="00000000" w:rsidP="00D86AF5">
      <w:pPr>
        <w:jc w:val="both"/>
        <w:rPr>
          <w:rFonts w:cs="Times New Roman"/>
        </w:rPr>
      </w:pPr>
      <w:r w:rsidRPr="005F768C">
        <w:rPr>
          <w:rFonts w:cs="Times New Roman"/>
        </w:rPr>
        <w:t>În temeiul art. 129 alin. (2) lit. d) și alin. (7) lit. n), art. 132 și art. 139 alin. (1) din O.U.G. nr. 57/2019 privind Codul Administrativ, cu modificările și completările ulterioare, coroborat cu art. 104 alin. (1) lit. c) din Legea nr. 98/2016 privind achizițiile publice,</w:t>
      </w:r>
    </w:p>
    <w:p w14:paraId="05667A62" w14:textId="77777777" w:rsidR="00D86AF5" w:rsidRPr="005F768C" w:rsidRDefault="00D86AF5" w:rsidP="00D86AF5">
      <w:pPr>
        <w:jc w:val="both"/>
        <w:rPr>
          <w:rFonts w:cs="Times New Roman"/>
        </w:rPr>
      </w:pPr>
    </w:p>
    <w:p w14:paraId="7E4DF0FB" w14:textId="77777777" w:rsidR="00711362" w:rsidRPr="00232A55" w:rsidRDefault="00000000" w:rsidP="00D86AF5">
      <w:pPr>
        <w:jc w:val="center"/>
        <w:rPr>
          <w:rFonts w:cs="Times New Roman"/>
          <w:b/>
          <w:bCs/>
          <w:lang w:val="pt-PT"/>
        </w:rPr>
      </w:pPr>
      <w:r w:rsidRPr="00232A55">
        <w:rPr>
          <w:rFonts w:cs="Times New Roman"/>
          <w:b/>
          <w:bCs/>
          <w:lang w:val="pt-PT"/>
        </w:rPr>
        <w:t>HOTĂRĂȘTE:</w:t>
      </w:r>
    </w:p>
    <w:p w14:paraId="6D7247B1" w14:textId="77777777" w:rsidR="00A55178" w:rsidRPr="005F768C" w:rsidRDefault="00000000" w:rsidP="00D86AF5">
      <w:pPr>
        <w:jc w:val="both"/>
        <w:rPr>
          <w:rFonts w:cs="Times New Roman"/>
          <w:lang w:val="ro-RO"/>
        </w:rPr>
      </w:pPr>
      <w:r w:rsidRPr="00D86AF5">
        <w:rPr>
          <w:rFonts w:cs="Times New Roman"/>
          <w:b/>
          <w:bCs/>
          <w:lang w:val="pt-PT"/>
        </w:rPr>
        <w:lastRenderedPageBreak/>
        <w:t>Art. 1</w:t>
      </w:r>
      <w:r w:rsidRPr="005F768C">
        <w:rPr>
          <w:rFonts w:cs="Times New Roman"/>
          <w:lang w:val="pt-PT"/>
        </w:rPr>
        <w:t xml:space="preserve">. </w:t>
      </w:r>
      <w:r w:rsidR="00A55178" w:rsidRPr="005F768C">
        <w:rPr>
          <w:rFonts w:eastAsia="Times New Roman" w:cs="Times New Roman"/>
          <w:color w:val="000000"/>
          <w:lang w:val="ro-RO"/>
        </w:rPr>
        <w:t>Se aprobă documentația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 astfel cum a fost actualizată în urma consultării publice. Documentația de atribuire cuprinde următoarele componente:</w:t>
      </w:r>
    </w:p>
    <w:p w14:paraId="543548A9"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a) Caietul de sarcini – Anexa 1;</w:t>
      </w:r>
    </w:p>
    <w:p w14:paraId="1B3162E0"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b) Modelul contractului – Anexa 2;</w:t>
      </w:r>
    </w:p>
    <w:p w14:paraId="50AAD8EE"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c) Regulamentul Serviciului – Anexa 3;</w:t>
      </w:r>
    </w:p>
    <w:p w14:paraId="45510D15"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d) Strategia de contractare – Anexa 4;</w:t>
      </w:r>
    </w:p>
    <w:p w14:paraId="516FCAAD"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e) Formulare ofertă (FDA) – Anexa 5;</w:t>
      </w:r>
    </w:p>
    <w:p w14:paraId="48BF25D7"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f) DUAE personalizat – Anexa 6.</w:t>
      </w:r>
    </w:p>
    <w:p w14:paraId="681B7E86" w14:textId="77777777" w:rsidR="00A55178" w:rsidRPr="005F768C" w:rsidRDefault="00A55178" w:rsidP="00D86AF5">
      <w:pPr>
        <w:jc w:val="both"/>
        <w:rPr>
          <w:rFonts w:cs="Times New Roman"/>
          <w:lang w:val="ro-RO"/>
        </w:rPr>
      </w:pPr>
      <w:r w:rsidRPr="00D86AF5">
        <w:rPr>
          <w:rFonts w:eastAsia="Times New Roman" w:cs="Times New Roman"/>
          <w:b/>
          <w:color w:val="000000"/>
          <w:lang w:val="ro-RO"/>
        </w:rPr>
        <w:t>Art. 2</w:t>
      </w:r>
      <w:r w:rsidRPr="005F768C">
        <w:rPr>
          <w:rFonts w:eastAsia="Times New Roman" w:cs="Times New Roman"/>
          <w:bCs/>
          <w:color w:val="000000"/>
          <w:lang w:val="ro-RO"/>
        </w:rPr>
        <w:t xml:space="preserve">. </w:t>
      </w:r>
      <w:r w:rsidRPr="005F768C">
        <w:rPr>
          <w:rFonts w:eastAsia="Times New Roman" w:cs="Times New Roman"/>
          <w:color w:val="000000"/>
          <w:lang w:val="ro-RO"/>
        </w:rPr>
        <w:t>Se desemnează comisia de evaluare a ofertelor în cadrul procedurii de Negociere Fără Publicarea prealabilă a unui anunț de participare (NFP) privind atribuirea contractului de achiziție publică de servicii, având ca obiect Delegarea gestiunii serviciului de salubrizare prin prestarea activității de colectare separată și transport separat al deșeurilor municipale în 65 U.A.T.-uri din județul Bacău, în următoarea componență:</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800"/>
        <w:gridCol w:w="3400"/>
      </w:tblGrid>
      <w:tr w:rsidR="00A55178" w:rsidRPr="005F768C" w14:paraId="30A80880" w14:textId="77777777" w:rsidTr="005A3D68">
        <w:trPr>
          <w:tblHeader/>
        </w:trPr>
        <w:tc>
          <w:tcPr>
            <w:tcW w:w="2400" w:type="dxa"/>
            <w:vAlign w:val="center"/>
          </w:tcPr>
          <w:p w14:paraId="01D1B738" w14:textId="77777777" w:rsidR="00A55178" w:rsidRPr="005F768C" w:rsidRDefault="00A55178" w:rsidP="00D86AF5">
            <w:pPr>
              <w:jc w:val="both"/>
              <w:rPr>
                <w:rFonts w:cs="Times New Roman"/>
                <w:lang w:val="ro-RO"/>
              </w:rPr>
            </w:pPr>
            <w:r w:rsidRPr="005F768C">
              <w:rPr>
                <w:rFonts w:eastAsia="Times New Roman" w:cs="Times New Roman"/>
                <w:bCs/>
                <w:color w:val="000000"/>
                <w:lang w:val="ro-RO"/>
              </w:rPr>
              <w:t>Funcție</w:t>
            </w:r>
          </w:p>
        </w:tc>
        <w:tc>
          <w:tcPr>
            <w:tcW w:w="3800" w:type="dxa"/>
            <w:vAlign w:val="center"/>
          </w:tcPr>
          <w:p w14:paraId="656E9F55" w14:textId="77777777" w:rsidR="00A55178" w:rsidRPr="005F768C" w:rsidRDefault="00A55178" w:rsidP="00D86AF5">
            <w:pPr>
              <w:jc w:val="both"/>
              <w:rPr>
                <w:rFonts w:cs="Times New Roman"/>
                <w:lang w:val="ro-RO"/>
              </w:rPr>
            </w:pPr>
            <w:r w:rsidRPr="005F768C">
              <w:rPr>
                <w:rFonts w:eastAsia="Times New Roman" w:cs="Times New Roman"/>
                <w:bCs/>
                <w:color w:val="000000"/>
                <w:lang w:val="ro-RO"/>
              </w:rPr>
              <w:t>Titular</w:t>
            </w:r>
          </w:p>
        </w:tc>
        <w:tc>
          <w:tcPr>
            <w:tcW w:w="3400" w:type="dxa"/>
            <w:vAlign w:val="center"/>
          </w:tcPr>
          <w:p w14:paraId="5FE35E5D" w14:textId="77777777" w:rsidR="00A55178" w:rsidRPr="005F768C" w:rsidRDefault="00A55178" w:rsidP="00D86AF5">
            <w:pPr>
              <w:jc w:val="both"/>
              <w:rPr>
                <w:rFonts w:cs="Times New Roman"/>
                <w:lang w:val="ro-RO"/>
              </w:rPr>
            </w:pPr>
            <w:r w:rsidRPr="005F768C">
              <w:rPr>
                <w:rFonts w:eastAsia="Times New Roman" w:cs="Times New Roman"/>
                <w:bCs/>
                <w:color w:val="000000"/>
                <w:lang w:val="ro-RO"/>
              </w:rPr>
              <w:t>Calitate</w:t>
            </w:r>
          </w:p>
        </w:tc>
      </w:tr>
      <w:tr w:rsidR="00A55178" w:rsidRPr="005F768C" w14:paraId="476F9ED4" w14:textId="77777777" w:rsidTr="005A3D68">
        <w:tc>
          <w:tcPr>
            <w:tcW w:w="2400" w:type="dxa"/>
            <w:vAlign w:val="center"/>
          </w:tcPr>
          <w:p w14:paraId="395AF3DD"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Președinte</w:t>
            </w:r>
          </w:p>
        </w:tc>
        <w:tc>
          <w:tcPr>
            <w:tcW w:w="3800" w:type="dxa"/>
            <w:vAlign w:val="center"/>
          </w:tcPr>
          <w:p w14:paraId="714A2532" w14:textId="77777777" w:rsidR="00A55178" w:rsidRPr="005F768C" w:rsidRDefault="00A55178" w:rsidP="00D86AF5">
            <w:pPr>
              <w:jc w:val="both"/>
              <w:rPr>
                <w:rFonts w:cs="Times New Roman"/>
                <w:lang w:val="ro-RO"/>
              </w:rPr>
            </w:pPr>
            <w:r w:rsidRPr="005F768C">
              <w:rPr>
                <w:rFonts w:cs="Times New Roman"/>
                <w:lang w:val="ro-RO"/>
              </w:rPr>
              <w:t>Cătălin Covaci</w:t>
            </w:r>
          </w:p>
        </w:tc>
        <w:tc>
          <w:tcPr>
            <w:tcW w:w="3400" w:type="dxa"/>
            <w:vAlign w:val="center"/>
          </w:tcPr>
          <w:p w14:paraId="4481ED0B" w14:textId="77777777" w:rsidR="00A55178" w:rsidRPr="005F768C" w:rsidRDefault="00A55178" w:rsidP="00D86AF5">
            <w:pPr>
              <w:jc w:val="both"/>
              <w:rPr>
                <w:rFonts w:cs="Times New Roman"/>
                <w:lang w:val="ro-RO"/>
              </w:rPr>
            </w:pPr>
            <w:r w:rsidRPr="005F768C">
              <w:rPr>
                <w:rFonts w:cs="Times New Roman"/>
                <w:lang w:val="ro-RO"/>
              </w:rPr>
              <w:t>Director Executiv Adjunct</w:t>
            </w:r>
          </w:p>
        </w:tc>
      </w:tr>
      <w:tr w:rsidR="00A55178" w:rsidRPr="005F768C" w14:paraId="00F17CEF" w14:textId="77777777" w:rsidTr="005A3D68">
        <w:tc>
          <w:tcPr>
            <w:tcW w:w="2400" w:type="dxa"/>
            <w:vAlign w:val="center"/>
          </w:tcPr>
          <w:p w14:paraId="202D1112"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Membru 1</w:t>
            </w:r>
          </w:p>
        </w:tc>
        <w:tc>
          <w:tcPr>
            <w:tcW w:w="3800" w:type="dxa"/>
            <w:vAlign w:val="center"/>
          </w:tcPr>
          <w:p w14:paraId="7BF4A226" w14:textId="77777777" w:rsidR="00A55178" w:rsidRPr="005F768C" w:rsidRDefault="00A55178" w:rsidP="00D86AF5">
            <w:pPr>
              <w:jc w:val="both"/>
              <w:rPr>
                <w:rFonts w:cs="Times New Roman"/>
                <w:lang w:val="ro-RO"/>
              </w:rPr>
            </w:pPr>
            <w:r w:rsidRPr="005F768C">
              <w:rPr>
                <w:rFonts w:cs="Times New Roman"/>
                <w:lang w:val="ro-RO"/>
              </w:rPr>
              <w:t>Carmen Stoican</w:t>
            </w:r>
          </w:p>
        </w:tc>
        <w:tc>
          <w:tcPr>
            <w:tcW w:w="3400" w:type="dxa"/>
            <w:vAlign w:val="center"/>
          </w:tcPr>
          <w:p w14:paraId="72FD7800" w14:textId="77777777" w:rsidR="00A55178" w:rsidRPr="005F768C" w:rsidRDefault="00A55178" w:rsidP="00D86AF5">
            <w:pPr>
              <w:jc w:val="both"/>
              <w:rPr>
                <w:rFonts w:cs="Times New Roman"/>
                <w:lang w:val="ro-RO"/>
              </w:rPr>
            </w:pPr>
            <w:r w:rsidRPr="005F768C">
              <w:rPr>
                <w:rFonts w:cs="Times New Roman"/>
                <w:lang w:val="ro-RO"/>
              </w:rPr>
              <w:t>Economist</w:t>
            </w:r>
          </w:p>
        </w:tc>
      </w:tr>
      <w:tr w:rsidR="00A55178" w:rsidRPr="005F768C" w14:paraId="32A05F41" w14:textId="77777777" w:rsidTr="005A3D68">
        <w:tc>
          <w:tcPr>
            <w:tcW w:w="2400" w:type="dxa"/>
            <w:vAlign w:val="center"/>
          </w:tcPr>
          <w:p w14:paraId="4B5283B6"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Membru 2</w:t>
            </w:r>
          </w:p>
        </w:tc>
        <w:tc>
          <w:tcPr>
            <w:tcW w:w="3800" w:type="dxa"/>
            <w:vAlign w:val="center"/>
          </w:tcPr>
          <w:p w14:paraId="3793C160" w14:textId="77777777" w:rsidR="00A55178" w:rsidRPr="005F768C" w:rsidRDefault="00A55178" w:rsidP="00D86AF5">
            <w:pPr>
              <w:jc w:val="both"/>
              <w:rPr>
                <w:rFonts w:cs="Times New Roman"/>
                <w:lang w:val="ro-RO"/>
              </w:rPr>
            </w:pPr>
            <w:r w:rsidRPr="005F768C">
              <w:rPr>
                <w:rFonts w:cs="Times New Roman"/>
                <w:lang w:val="ro-RO"/>
              </w:rPr>
              <w:t>Claudiu- Augustin ILIȘANU</w:t>
            </w:r>
          </w:p>
        </w:tc>
        <w:tc>
          <w:tcPr>
            <w:tcW w:w="3400" w:type="dxa"/>
            <w:vAlign w:val="center"/>
          </w:tcPr>
          <w:p w14:paraId="3A6E402A" w14:textId="77777777" w:rsidR="00A55178" w:rsidRPr="005F768C" w:rsidRDefault="00A55178" w:rsidP="00D86AF5">
            <w:pPr>
              <w:jc w:val="both"/>
              <w:rPr>
                <w:rFonts w:cs="Times New Roman"/>
                <w:lang w:val="ro-RO"/>
              </w:rPr>
            </w:pPr>
            <w:r w:rsidRPr="005F768C">
              <w:rPr>
                <w:rFonts w:cs="Times New Roman"/>
                <w:lang w:val="ro-RO"/>
              </w:rPr>
              <w:t>Inginer Diplomat</w:t>
            </w:r>
          </w:p>
        </w:tc>
      </w:tr>
    </w:tbl>
    <w:p w14:paraId="629F9D60" w14:textId="77777777" w:rsidR="00232A55" w:rsidRDefault="00232A55" w:rsidP="00D86AF5">
      <w:pPr>
        <w:jc w:val="both"/>
        <w:rPr>
          <w:rFonts w:eastAsia="Times New Roman" w:cs="Times New Roman"/>
          <w:b/>
          <w:color w:val="000000"/>
          <w:lang w:val="ro-RO"/>
        </w:rPr>
      </w:pPr>
    </w:p>
    <w:p w14:paraId="4D730BD7" w14:textId="53F7C078" w:rsidR="00A55178" w:rsidRPr="005F768C" w:rsidRDefault="00A55178" w:rsidP="00D86AF5">
      <w:pPr>
        <w:jc w:val="both"/>
        <w:rPr>
          <w:rFonts w:cs="Times New Roman"/>
          <w:lang w:val="ro-RO"/>
        </w:rPr>
      </w:pPr>
      <w:r w:rsidRPr="00232A55">
        <w:rPr>
          <w:rFonts w:eastAsia="Times New Roman" w:cs="Times New Roman"/>
          <w:b/>
          <w:color w:val="000000"/>
          <w:lang w:val="ro-RO"/>
        </w:rPr>
        <w:t>Art. 3</w:t>
      </w:r>
      <w:r w:rsidRPr="005F768C">
        <w:rPr>
          <w:rFonts w:eastAsia="Times New Roman" w:cs="Times New Roman"/>
          <w:bCs/>
          <w:color w:val="000000"/>
          <w:lang w:val="ro-RO"/>
        </w:rPr>
        <w:t xml:space="preserve">. </w:t>
      </w:r>
      <w:r w:rsidRPr="005F768C">
        <w:rPr>
          <w:rFonts w:eastAsia="Times New Roman" w:cs="Times New Roman"/>
          <w:color w:val="000000"/>
          <w:lang w:val="ro-RO"/>
        </w:rPr>
        <w:t>Se desemnează membrii de rezervă ai comisiei de evaluare prevăzute la art. 2, după cum urmează:</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800"/>
        <w:gridCol w:w="3400"/>
      </w:tblGrid>
      <w:tr w:rsidR="00A55178" w:rsidRPr="005F768C" w14:paraId="06ED8673" w14:textId="77777777" w:rsidTr="005A3D68">
        <w:tc>
          <w:tcPr>
            <w:tcW w:w="2400" w:type="dxa"/>
            <w:vAlign w:val="center"/>
          </w:tcPr>
          <w:p w14:paraId="519A1F08"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Rezervă 1</w:t>
            </w:r>
          </w:p>
        </w:tc>
        <w:tc>
          <w:tcPr>
            <w:tcW w:w="3800" w:type="dxa"/>
            <w:vAlign w:val="center"/>
          </w:tcPr>
          <w:p w14:paraId="20A54D46" w14:textId="77777777" w:rsidR="00A55178" w:rsidRPr="005F768C" w:rsidRDefault="00A55178" w:rsidP="00D86AF5">
            <w:pPr>
              <w:jc w:val="both"/>
              <w:rPr>
                <w:rFonts w:cs="Times New Roman"/>
                <w:lang w:val="ro-RO"/>
              </w:rPr>
            </w:pPr>
            <w:r w:rsidRPr="005F768C">
              <w:rPr>
                <w:rFonts w:cs="Times New Roman"/>
                <w:lang w:val="ro-RO"/>
              </w:rPr>
              <w:t>Andrei GUCEANU</w:t>
            </w:r>
          </w:p>
        </w:tc>
        <w:tc>
          <w:tcPr>
            <w:tcW w:w="3400" w:type="dxa"/>
            <w:vAlign w:val="center"/>
          </w:tcPr>
          <w:p w14:paraId="00924855" w14:textId="77777777" w:rsidR="00A55178" w:rsidRPr="005F768C" w:rsidRDefault="00A55178" w:rsidP="00D86AF5">
            <w:pPr>
              <w:jc w:val="both"/>
              <w:rPr>
                <w:rFonts w:cs="Times New Roman"/>
                <w:lang w:val="ro-RO"/>
              </w:rPr>
            </w:pPr>
            <w:r w:rsidRPr="005F768C">
              <w:rPr>
                <w:rFonts w:cs="Times New Roman"/>
                <w:lang w:val="ro-RO"/>
              </w:rPr>
              <w:t>Inginer</w:t>
            </w:r>
          </w:p>
        </w:tc>
      </w:tr>
      <w:tr w:rsidR="00A55178" w:rsidRPr="005F768C" w14:paraId="10884B16" w14:textId="77777777" w:rsidTr="005A3D68">
        <w:tc>
          <w:tcPr>
            <w:tcW w:w="2400" w:type="dxa"/>
            <w:vAlign w:val="center"/>
          </w:tcPr>
          <w:p w14:paraId="614BABA4" w14:textId="77777777" w:rsidR="00A55178" w:rsidRPr="005F768C" w:rsidRDefault="00A55178" w:rsidP="00D86AF5">
            <w:pPr>
              <w:jc w:val="both"/>
              <w:rPr>
                <w:rFonts w:cs="Times New Roman"/>
                <w:lang w:val="ro-RO"/>
              </w:rPr>
            </w:pPr>
            <w:r w:rsidRPr="005F768C">
              <w:rPr>
                <w:rFonts w:eastAsia="Times New Roman" w:cs="Times New Roman"/>
                <w:color w:val="000000"/>
                <w:lang w:val="ro-RO"/>
              </w:rPr>
              <w:t>Rezervă 2</w:t>
            </w:r>
          </w:p>
        </w:tc>
        <w:tc>
          <w:tcPr>
            <w:tcW w:w="3800" w:type="dxa"/>
            <w:vAlign w:val="center"/>
          </w:tcPr>
          <w:p w14:paraId="2F048AF5" w14:textId="77777777" w:rsidR="00A55178" w:rsidRPr="005F768C" w:rsidRDefault="00A55178" w:rsidP="00D86AF5">
            <w:pPr>
              <w:jc w:val="both"/>
              <w:rPr>
                <w:rFonts w:cs="Times New Roman"/>
                <w:lang w:val="ro-RO"/>
              </w:rPr>
            </w:pPr>
            <w:r w:rsidRPr="005F768C">
              <w:rPr>
                <w:rFonts w:cs="Times New Roman"/>
                <w:lang w:val="ro-RO"/>
              </w:rPr>
              <w:t>Ion Andrei OLARU</w:t>
            </w:r>
          </w:p>
        </w:tc>
        <w:tc>
          <w:tcPr>
            <w:tcW w:w="3400" w:type="dxa"/>
            <w:vAlign w:val="center"/>
          </w:tcPr>
          <w:p w14:paraId="5C53A907" w14:textId="77777777" w:rsidR="00A55178" w:rsidRPr="005F768C" w:rsidRDefault="00A55178" w:rsidP="00D86AF5">
            <w:pPr>
              <w:jc w:val="both"/>
              <w:rPr>
                <w:rFonts w:cs="Times New Roman"/>
                <w:lang w:val="ro-RO"/>
              </w:rPr>
            </w:pPr>
            <w:r w:rsidRPr="005F768C">
              <w:rPr>
                <w:rFonts w:cs="Times New Roman"/>
                <w:lang w:val="ro-RO"/>
              </w:rPr>
              <w:t>Consilier Juridic</w:t>
            </w:r>
          </w:p>
        </w:tc>
      </w:tr>
    </w:tbl>
    <w:p w14:paraId="686CAC6F" w14:textId="77777777" w:rsidR="00232A55" w:rsidRDefault="00232A55" w:rsidP="00D86AF5">
      <w:pPr>
        <w:jc w:val="both"/>
        <w:rPr>
          <w:rFonts w:eastAsia="Times New Roman" w:cs="Times New Roman"/>
          <w:b/>
          <w:color w:val="000000"/>
          <w:lang w:val="ro-RO"/>
        </w:rPr>
      </w:pPr>
    </w:p>
    <w:p w14:paraId="57B540CA" w14:textId="2065474A" w:rsidR="00A55178" w:rsidRPr="005F768C" w:rsidRDefault="00A55178" w:rsidP="00D86AF5">
      <w:pPr>
        <w:jc w:val="both"/>
        <w:rPr>
          <w:rFonts w:cs="Times New Roman"/>
          <w:lang w:val="ro-RO"/>
        </w:rPr>
      </w:pPr>
      <w:r w:rsidRPr="00D86AF5">
        <w:rPr>
          <w:rFonts w:eastAsia="Times New Roman" w:cs="Times New Roman"/>
          <w:b/>
          <w:color w:val="000000"/>
          <w:lang w:val="ro-RO"/>
        </w:rPr>
        <w:t>Art. 4</w:t>
      </w:r>
      <w:r w:rsidRPr="005F768C">
        <w:rPr>
          <w:rFonts w:eastAsia="Times New Roman" w:cs="Times New Roman"/>
          <w:bCs/>
          <w:color w:val="000000"/>
          <w:lang w:val="ro-RO"/>
        </w:rPr>
        <w:t xml:space="preserve">. </w:t>
      </w:r>
      <w:r w:rsidRPr="005F768C">
        <w:rPr>
          <w:rFonts w:eastAsia="Times New Roman" w:cs="Times New Roman"/>
          <w:color w:val="000000"/>
          <w:lang w:val="ro-RO"/>
        </w:rPr>
        <w:t>Membrii comisiei de evaluare și membrii de rezervă au obligația de a semna, pe propria răspundere, o declarație de confidențialitate și imparțialitate prin care se angajează să respecte prevederile art. 59-61 din Legea nr. 98/2016 privind achizițiile publice, cu modificările și completările ulterioare. În cazul în care un membru constată că se află într-o situație de conflict de interese, acesta are obligația de a solicita de îndată înlocuirea sa din componența comisiei.</w:t>
      </w:r>
    </w:p>
    <w:p w14:paraId="5F836F41" w14:textId="77777777" w:rsidR="00A55178" w:rsidRPr="005F768C" w:rsidRDefault="00A55178" w:rsidP="00D86AF5">
      <w:pPr>
        <w:jc w:val="both"/>
        <w:rPr>
          <w:rFonts w:cs="Times New Roman"/>
          <w:lang w:val="ro-RO"/>
        </w:rPr>
      </w:pPr>
      <w:r w:rsidRPr="00D86AF5">
        <w:rPr>
          <w:rFonts w:eastAsia="Times New Roman" w:cs="Times New Roman"/>
          <w:b/>
          <w:color w:val="000000"/>
          <w:lang w:val="ro-RO"/>
        </w:rPr>
        <w:lastRenderedPageBreak/>
        <w:t>Art. 5</w:t>
      </w:r>
      <w:r w:rsidRPr="005F768C">
        <w:rPr>
          <w:rFonts w:eastAsia="Times New Roman" w:cs="Times New Roman"/>
          <w:bCs/>
          <w:color w:val="000000"/>
          <w:lang w:val="ro-RO"/>
        </w:rPr>
        <w:t xml:space="preserve">. </w:t>
      </w:r>
      <w:r w:rsidRPr="005F768C">
        <w:rPr>
          <w:rFonts w:eastAsia="Times New Roman" w:cs="Times New Roman"/>
          <w:color w:val="000000"/>
          <w:lang w:val="ro-RO"/>
        </w:rPr>
        <w:t>Comisia de evaluare are următoarele atribuții principale, conform art. 126 din H.G. nr. 395/2016: a) deschiderea ofertelor și, după caz, a altor documente care însoțesc oferta; b) verificarea îndeplinirii condițiilor de formă aferente depunerii ofertelor; c) verificarea îndeplinirii criteriilor de calificare și selecție de către ofertanți; d) verificarea conformității propunerilor tehnice ale ofertanților cu cerințele caietului de sarcini; e) verificarea propunerilor financiare prezentate de ofertanți; f) stabilirea ofertelor inacceptabile sau neconforme; g) aplicarea criteriului de atribuire și stabilirea ofertei câștigătoare; h) elaborarea raportului procedurii de atribuire.</w:t>
      </w:r>
    </w:p>
    <w:p w14:paraId="505003B4" w14:textId="77777777" w:rsidR="00A55178" w:rsidRPr="005F768C" w:rsidRDefault="00A55178" w:rsidP="00D86AF5">
      <w:pPr>
        <w:jc w:val="both"/>
        <w:rPr>
          <w:rFonts w:cs="Times New Roman"/>
          <w:lang w:val="ro-RO"/>
        </w:rPr>
      </w:pPr>
      <w:r w:rsidRPr="00D86AF5">
        <w:rPr>
          <w:rFonts w:eastAsia="Times New Roman" w:cs="Times New Roman"/>
          <w:b/>
          <w:color w:val="000000"/>
          <w:lang w:val="ro-RO"/>
        </w:rPr>
        <w:t>Art. 6</w:t>
      </w:r>
      <w:r w:rsidRPr="005F768C">
        <w:rPr>
          <w:rFonts w:eastAsia="Times New Roman" w:cs="Times New Roman"/>
          <w:bCs/>
          <w:color w:val="000000"/>
          <w:lang w:val="ro-RO"/>
        </w:rPr>
        <w:t xml:space="preserve">. </w:t>
      </w:r>
      <w:r w:rsidRPr="005F768C">
        <w:rPr>
          <w:rFonts w:eastAsia="Times New Roman" w:cs="Times New Roman"/>
          <w:color w:val="000000"/>
          <w:lang w:val="ro-RO"/>
        </w:rPr>
        <w:t>Deciziile comisiei de evaluare se iau cu votul majorității membrilor săi votanți.</w:t>
      </w:r>
    </w:p>
    <w:p w14:paraId="5CF660C0" w14:textId="77777777" w:rsidR="001D09F4" w:rsidRPr="005F768C" w:rsidRDefault="00A55178" w:rsidP="00D86AF5">
      <w:pPr>
        <w:jc w:val="both"/>
        <w:rPr>
          <w:rFonts w:eastAsia="Times New Roman" w:cs="Times New Roman"/>
          <w:color w:val="000000"/>
          <w:lang w:val="ro-RO"/>
        </w:rPr>
      </w:pPr>
      <w:r w:rsidRPr="00D86AF5">
        <w:rPr>
          <w:rFonts w:eastAsia="Times New Roman" w:cs="Times New Roman"/>
          <w:b/>
          <w:color w:val="000000"/>
          <w:lang w:val="ro-RO"/>
        </w:rPr>
        <w:t>Art. 7</w:t>
      </w:r>
      <w:r w:rsidRPr="005F768C">
        <w:rPr>
          <w:rFonts w:eastAsia="Times New Roman" w:cs="Times New Roman"/>
          <w:bCs/>
          <w:color w:val="000000"/>
          <w:lang w:val="ro-RO"/>
        </w:rPr>
        <w:t xml:space="preserve">. </w:t>
      </w:r>
      <w:r w:rsidRPr="005F768C">
        <w:rPr>
          <w:rFonts w:eastAsia="Times New Roman" w:cs="Times New Roman"/>
          <w:color w:val="000000"/>
          <w:lang w:val="ro-RO"/>
        </w:rPr>
        <w:t>Se acordă mandat special membrilor nominalizați ai comisiei de evaluare, respectiv celor desemnați prin art. 2 și art. 3 ale prezentei hotărâri, să desfășoare în numele și pe seama asociaților implicați toate actele și operațiunile aferente procedurii de Negociere Fără Publicare prealabilă (NFP), incluzând, fără a se limita la: deschiderea și evaluarea ofertelor/propunerilor tehnice și financiare, solicitarea de clarificări, aplicarea criteriilor de calificare și atribuire, purtarea negocierilor cu operatorul economic invitat, întocmirea rapoartelor intermediare și finale ale procedurii, comunicarea rezultatelor și, după caz, soluționarea contestațiilor în cadrul procedural stabilit de lege.</w:t>
      </w:r>
    </w:p>
    <w:p w14:paraId="2B91D9FC" w14:textId="77777777" w:rsidR="001D09F4" w:rsidRPr="005F768C" w:rsidRDefault="00A55178" w:rsidP="00D86AF5">
      <w:pPr>
        <w:jc w:val="both"/>
        <w:rPr>
          <w:rFonts w:eastAsia="Times New Roman" w:cs="Times New Roman"/>
          <w:color w:val="000000"/>
          <w:lang w:val="ro-RO"/>
        </w:rPr>
      </w:pPr>
      <w:r w:rsidRPr="005F768C">
        <w:rPr>
          <w:rFonts w:eastAsia="Times New Roman" w:cs="Times New Roman"/>
          <w:color w:val="000000"/>
          <w:lang w:val="ro-RO"/>
        </w:rPr>
        <w:t xml:space="preserve"> Comisia se mandatează sa poarte toate negocierile cu respectarea prevederilor legale in vederea desemnării ofertantului câștigător. </w:t>
      </w:r>
    </w:p>
    <w:p w14:paraId="44664C9C" w14:textId="77777777" w:rsidR="001D09F4" w:rsidRPr="005F768C" w:rsidRDefault="00A55178" w:rsidP="00D86AF5">
      <w:pPr>
        <w:jc w:val="both"/>
        <w:rPr>
          <w:rFonts w:eastAsia="Times New Roman" w:cs="Times New Roman"/>
          <w:color w:val="000000"/>
          <w:lang w:val="ro-RO"/>
        </w:rPr>
      </w:pPr>
      <w:r w:rsidRPr="005F768C">
        <w:rPr>
          <w:rFonts w:eastAsia="Times New Roman" w:cs="Times New Roman"/>
          <w:color w:val="000000"/>
          <w:lang w:val="ro-RO"/>
        </w:rPr>
        <w:t>Mandatul se exercită cu respectarea strictă a prevederilor legale aplicabile, a documentației de atribuire și a principiilor transparenței, tratamentului egal și nediscriminării, în vederea asigurării continuității serviciului public de salubrizare.</w:t>
      </w:r>
    </w:p>
    <w:p w14:paraId="422AFED7" w14:textId="15645039" w:rsidR="001D09F4" w:rsidRPr="005F768C" w:rsidRDefault="00A55178" w:rsidP="00D86AF5">
      <w:pPr>
        <w:jc w:val="both"/>
        <w:rPr>
          <w:rFonts w:eastAsia="Times New Roman" w:cs="Times New Roman"/>
          <w:color w:val="000000"/>
          <w:lang w:val="ro-RO"/>
        </w:rPr>
      </w:pPr>
      <w:r w:rsidRPr="005F768C">
        <w:rPr>
          <w:rFonts w:eastAsia="Times New Roman" w:cs="Times New Roman"/>
          <w:color w:val="000000"/>
          <w:lang w:val="ro-RO"/>
        </w:rPr>
        <w:t xml:space="preserve"> Se acordă totodată mandat special pentru modificarea documentației de NFP în conformitate cu eventualele răspunsuri la clarificări, Decizii ale CNSC și decizii ale Curților de Apel. </w:t>
      </w:r>
      <w:r w:rsidR="001D09F4" w:rsidRPr="005F768C">
        <w:rPr>
          <w:rFonts w:eastAsia="Times New Roman" w:cs="Times New Roman"/>
          <w:color w:val="000000"/>
          <w:lang w:val="ro-RO"/>
        </w:rPr>
        <w:t xml:space="preserve">  </w:t>
      </w:r>
    </w:p>
    <w:p w14:paraId="2735E311" w14:textId="61228A36" w:rsidR="008422FE" w:rsidRPr="005F768C" w:rsidRDefault="00A55178" w:rsidP="00D86AF5">
      <w:pPr>
        <w:jc w:val="both"/>
        <w:rPr>
          <w:rFonts w:cs="Times New Roman"/>
          <w:lang w:val="ro-RO"/>
        </w:rPr>
      </w:pPr>
      <w:r w:rsidRPr="005F768C">
        <w:rPr>
          <w:rFonts w:eastAsia="Times New Roman" w:cs="Times New Roman"/>
          <w:color w:val="000000"/>
          <w:lang w:val="ro-RO"/>
        </w:rPr>
        <w:t>Pe durata procesului de negociere se mandatează comisia, prin Președintele comisiei, de a solicita si beneficia de asistenta experților cooptați.</w:t>
      </w:r>
    </w:p>
    <w:p w14:paraId="573A5BA3" w14:textId="132014FA" w:rsidR="00711362" w:rsidRPr="005F768C" w:rsidRDefault="008422FE" w:rsidP="00D86AF5">
      <w:pPr>
        <w:jc w:val="both"/>
        <w:rPr>
          <w:rFonts w:cs="Times New Roman"/>
          <w:lang w:val="pt-PT"/>
        </w:rPr>
      </w:pPr>
      <w:r w:rsidRPr="00D86AF5">
        <w:rPr>
          <w:rFonts w:eastAsia="Times New Roman" w:cs="Times New Roman"/>
          <w:b/>
          <w:color w:val="000000"/>
          <w:lang w:val="ro-RO"/>
        </w:rPr>
        <w:t>Art.</w:t>
      </w:r>
      <w:r w:rsidR="00692679">
        <w:rPr>
          <w:rFonts w:eastAsia="Times New Roman" w:cs="Times New Roman"/>
          <w:b/>
          <w:color w:val="000000"/>
          <w:lang w:val="ro-RO"/>
        </w:rPr>
        <w:t xml:space="preserve"> 8</w:t>
      </w:r>
      <w:r w:rsidR="00D86AF5">
        <w:rPr>
          <w:rFonts w:eastAsia="Times New Roman" w:cs="Times New Roman"/>
          <w:b/>
          <w:color w:val="000000"/>
          <w:lang w:val="ro-RO"/>
        </w:rPr>
        <w:t>.</w:t>
      </w:r>
      <w:r w:rsidR="00D86AF5">
        <w:rPr>
          <w:rFonts w:eastAsia="Times New Roman" w:cs="Times New Roman"/>
          <w:bCs/>
          <w:color w:val="000000"/>
          <w:lang w:val="ro-RO"/>
        </w:rPr>
        <w:t xml:space="preserve"> </w:t>
      </w:r>
      <w:r w:rsidRPr="005F768C">
        <w:rPr>
          <w:rFonts w:cs="Times New Roman"/>
        </w:rPr>
        <w:t xml:space="preserve">Se împuternicește </w:t>
      </w:r>
      <w:r w:rsidR="00692679" w:rsidRPr="005F768C">
        <w:rPr>
          <w:rFonts w:cs="Times New Roman"/>
        </w:rPr>
        <w:t>Dl. /</w:t>
      </w:r>
      <w:r w:rsidRPr="005F768C">
        <w:rPr>
          <w:rFonts w:cs="Times New Roman"/>
        </w:rPr>
        <w:t xml:space="preserve">Dna. </w:t>
      </w:r>
      <w:r w:rsidRPr="005F768C">
        <w:rPr>
          <w:rFonts w:cs="Times New Roman"/>
          <w:lang w:val="pt-PT"/>
        </w:rPr>
        <w:t xml:space="preserve">________________, având calitatea de reprezentant al Comunei/Orașului/Municipiului ______________ în Adunarea Generală a Asociației de Dezvoltare Intercomunitară pentru Salubrizare Bacău, să voteze </w:t>
      </w:r>
      <w:r w:rsidRPr="005F768C">
        <w:rPr>
          <w:rFonts w:cs="Times New Roman"/>
          <w:u w:val="single"/>
          <w:lang w:val="pt-PT"/>
        </w:rPr>
        <w:t>ÎN FAVOAREA</w:t>
      </w:r>
      <w:r w:rsidRPr="005F768C">
        <w:rPr>
          <w:rFonts w:cs="Times New Roman"/>
          <w:lang w:val="pt-PT"/>
        </w:rPr>
        <w:t xml:space="preserve"> Proiectului de Hotărâre privind aprobarea documentației de atribuire prevăzute la art. 1, înscris pe Ordinea de zi a Adunării Generale Extraordinare a Asociaților ADIS Bacău convocată pentru data de _____._____. 2026, și în Adunarea Generală reconvocată, după caz.</w:t>
      </w:r>
    </w:p>
    <w:p w14:paraId="74F6AE61" w14:textId="50D16D8C" w:rsidR="001D09F4" w:rsidRPr="005F768C" w:rsidRDefault="00000000" w:rsidP="00D86AF5">
      <w:pPr>
        <w:jc w:val="both"/>
        <w:rPr>
          <w:rFonts w:cs="Times New Roman"/>
          <w:lang w:val="pt-PT"/>
        </w:rPr>
      </w:pPr>
      <w:r w:rsidRPr="00D86AF5">
        <w:rPr>
          <w:rFonts w:cs="Times New Roman"/>
          <w:b/>
          <w:bCs/>
          <w:lang w:val="pt-PT"/>
        </w:rPr>
        <w:t xml:space="preserve">Art. </w:t>
      </w:r>
      <w:r w:rsidR="00692679">
        <w:rPr>
          <w:rFonts w:cs="Times New Roman"/>
          <w:b/>
          <w:bCs/>
          <w:lang w:val="pt-PT"/>
        </w:rPr>
        <w:t>9.</w:t>
      </w:r>
      <w:r w:rsidR="00D86AF5">
        <w:rPr>
          <w:rFonts w:cs="Times New Roman"/>
          <w:lang w:val="pt-PT"/>
        </w:rPr>
        <w:t xml:space="preserve"> </w:t>
      </w:r>
      <w:r w:rsidRPr="005F768C">
        <w:rPr>
          <w:rFonts w:cs="Times New Roman"/>
          <w:lang w:val="pt-PT"/>
        </w:rPr>
        <w:t xml:space="preserve"> </w:t>
      </w:r>
      <w:r w:rsidR="0019250D" w:rsidRPr="005F768C">
        <w:rPr>
          <w:rFonts w:cs="Times New Roman"/>
          <w:lang w:val="pt-PT"/>
        </w:rPr>
        <w:t xml:space="preserve">Se aprobă și se ia act de acordarea, prin Hotărârea Adunării Generale a Asociaților ADIS Bacău din data de _____._____. 2026, a mandatului special Președintelui Asociației de Dezvoltare Intercomunitară pentru Salubrizare Bacău, doamna Nina CHIPER, aleasă în această calitate prin Hotărârea AGA ADIS nr. 9 din 11.12.2024, în vederea semnării, în numele și pe seama unităților administrativ-teritoriale membre ale Asociației, beneficiare ale serviciului, având împreună calitatea de delegatar – inclusiv Comunei/Orașului/Municipiului ______________ –, a contractului de delegare a gestiunii activităților de colectare separată și transport separat al deșeurilor municipale în 65 U.A.T.-uri din județul Bacău, ce </w:t>
      </w:r>
      <w:r w:rsidR="0019250D" w:rsidRPr="005F768C">
        <w:rPr>
          <w:rFonts w:cs="Times New Roman"/>
          <w:lang w:val="pt-PT"/>
        </w:rPr>
        <w:lastRenderedPageBreak/>
        <w:t>urmează a fi încheiat cu operatorul economic declarat câștigător ca urmare a finalizării procedurii de Negociere Fără Publicarea prealabilă a unui anunț de participare (NFP).</w:t>
      </w:r>
    </w:p>
    <w:p w14:paraId="72A33862" w14:textId="113239B5" w:rsidR="00711362" w:rsidRDefault="00000000" w:rsidP="00D86AF5">
      <w:pPr>
        <w:jc w:val="both"/>
        <w:rPr>
          <w:rFonts w:cs="Times New Roman"/>
          <w:lang w:val="pt-PT"/>
        </w:rPr>
      </w:pPr>
      <w:r w:rsidRPr="00D86AF5">
        <w:rPr>
          <w:rFonts w:cs="Times New Roman"/>
          <w:b/>
          <w:bCs/>
          <w:lang w:val="pt-PT"/>
        </w:rPr>
        <w:t xml:space="preserve">Art. </w:t>
      </w:r>
      <w:r w:rsidR="00562390" w:rsidRPr="00D86AF5">
        <w:rPr>
          <w:rFonts w:cs="Times New Roman"/>
          <w:b/>
          <w:bCs/>
          <w:lang w:val="pt-PT"/>
        </w:rPr>
        <w:t>1</w:t>
      </w:r>
      <w:r w:rsidR="00692679">
        <w:rPr>
          <w:rFonts w:cs="Times New Roman"/>
          <w:b/>
          <w:bCs/>
          <w:lang w:val="pt-PT"/>
        </w:rPr>
        <w:t>0</w:t>
      </w:r>
      <w:r w:rsidRPr="005F768C">
        <w:rPr>
          <w:rFonts w:cs="Times New Roman"/>
          <w:lang w:val="pt-PT"/>
        </w:rPr>
        <w:t xml:space="preserve">. Prezenta hotărâre se comunică persoanei nominalizate la art. </w:t>
      </w:r>
      <w:r w:rsidR="00AA33CB">
        <w:rPr>
          <w:rFonts w:cs="Times New Roman"/>
          <w:lang w:val="pt-PT"/>
        </w:rPr>
        <w:t>8</w:t>
      </w:r>
      <w:r w:rsidRPr="005F768C">
        <w:rPr>
          <w:rFonts w:cs="Times New Roman"/>
          <w:lang w:val="pt-PT"/>
        </w:rPr>
        <w:t>, Asociației de Dezvoltare Intercomunitară pentru Salubrizare Bacău, Instituției Prefectului – Județul Bacău și va fi adusă la cunoștință publică prin afișare la sediul primăriei și publicare pe pagina de internet a instituției, în condițiile legii.</w:t>
      </w:r>
    </w:p>
    <w:p w14:paraId="70760F59" w14:textId="77777777" w:rsidR="00D86AF5" w:rsidRDefault="00D86AF5" w:rsidP="00D86AF5">
      <w:pPr>
        <w:jc w:val="both"/>
        <w:rPr>
          <w:rFonts w:cs="Times New Roman"/>
          <w:lang w:val="pt-PT"/>
        </w:rPr>
      </w:pPr>
    </w:p>
    <w:p w14:paraId="024FA920" w14:textId="77777777" w:rsidR="00D86AF5" w:rsidRPr="005F768C" w:rsidRDefault="00D86AF5" w:rsidP="00D86AF5">
      <w:pPr>
        <w:jc w:val="both"/>
        <w:rPr>
          <w:rFonts w:cs="Times New Roman"/>
          <w:lang w:val="pt-PT"/>
        </w:rPr>
      </w:pPr>
    </w:p>
    <w:p w14:paraId="7AB6FBF6" w14:textId="77777777" w:rsidR="00711362" w:rsidRPr="005F768C" w:rsidRDefault="00000000" w:rsidP="00D86AF5">
      <w:pPr>
        <w:jc w:val="both"/>
        <w:rPr>
          <w:rFonts w:cs="Times New Roman"/>
          <w:lang w:val="pt-PT"/>
        </w:rPr>
      </w:pPr>
      <w:r w:rsidRPr="005F768C">
        <w:rPr>
          <w:rFonts w:cs="Times New Roman"/>
          <w:lang w:val="pt-PT"/>
        </w:rPr>
        <w:t>PREȘEDINTE DE ȘEDINȚĂ,</w:t>
      </w:r>
    </w:p>
    <w:p w14:paraId="58ED1004" w14:textId="77777777" w:rsidR="00711362" w:rsidRPr="005F768C" w:rsidRDefault="00000000" w:rsidP="00D86AF5">
      <w:pPr>
        <w:jc w:val="both"/>
        <w:rPr>
          <w:rFonts w:cs="Times New Roman"/>
          <w:lang w:val="pt-PT"/>
        </w:rPr>
      </w:pPr>
      <w:r w:rsidRPr="005F768C">
        <w:rPr>
          <w:rFonts w:cs="Times New Roman"/>
          <w:lang w:val="pt-PT"/>
        </w:rPr>
        <w:t>Contrasemnează,</w:t>
      </w:r>
    </w:p>
    <w:p w14:paraId="198C48D7" w14:textId="77777777" w:rsidR="00711362" w:rsidRPr="005F768C" w:rsidRDefault="00000000" w:rsidP="00D86AF5">
      <w:pPr>
        <w:jc w:val="both"/>
        <w:rPr>
          <w:rFonts w:cs="Times New Roman"/>
          <w:lang w:val="pt-PT"/>
        </w:rPr>
      </w:pPr>
      <w:r w:rsidRPr="005F768C">
        <w:rPr>
          <w:rFonts w:cs="Times New Roman"/>
          <w:lang w:val="pt-PT"/>
        </w:rPr>
        <w:t>SECRETARUL GENERAL al Comunei/Orașului/Municipiului ______________,</w:t>
      </w:r>
    </w:p>
    <w:p w14:paraId="35D31C59" w14:textId="77777777" w:rsidR="00711362" w:rsidRPr="005F768C" w:rsidRDefault="00711362" w:rsidP="00D86AF5">
      <w:pPr>
        <w:jc w:val="both"/>
        <w:rPr>
          <w:rFonts w:cs="Times New Roman"/>
          <w:lang w:val="pt-PT"/>
        </w:rPr>
      </w:pPr>
    </w:p>
    <w:p w14:paraId="7EF35DAB" w14:textId="77777777" w:rsidR="00711362" w:rsidRPr="005F768C" w:rsidRDefault="00000000" w:rsidP="00D86AF5">
      <w:pPr>
        <w:jc w:val="both"/>
        <w:rPr>
          <w:rFonts w:cs="Times New Roman"/>
        </w:rPr>
      </w:pPr>
      <w:r w:rsidRPr="005F768C">
        <w:rPr>
          <w:rFonts w:cs="Times New Roman"/>
          <w:i/>
        </w:rPr>
        <w:t>Nr. _____ din _____._____. 2026</w:t>
      </w:r>
    </w:p>
    <w:sectPr w:rsidR="00711362" w:rsidRPr="005F768C" w:rsidSect="00034616">
      <w:pgSz w:w="12240" w:h="15840"/>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C24C" w14:textId="77777777" w:rsidR="008B780D" w:rsidRDefault="008B780D" w:rsidP="00D86AF5">
      <w:pPr>
        <w:spacing w:after="0" w:line="240" w:lineRule="auto"/>
      </w:pPr>
      <w:r>
        <w:separator/>
      </w:r>
    </w:p>
  </w:endnote>
  <w:endnote w:type="continuationSeparator" w:id="0">
    <w:p w14:paraId="45D8F658" w14:textId="77777777" w:rsidR="008B780D" w:rsidRDefault="008B780D" w:rsidP="00D86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F2452" w14:textId="77777777" w:rsidR="008B780D" w:rsidRDefault="008B780D" w:rsidP="00D86AF5">
      <w:pPr>
        <w:spacing w:after="0" w:line="240" w:lineRule="auto"/>
      </w:pPr>
      <w:r>
        <w:separator/>
      </w:r>
    </w:p>
  </w:footnote>
  <w:footnote w:type="continuationSeparator" w:id="0">
    <w:p w14:paraId="272ED34C" w14:textId="77777777" w:rsidR="008B780D" w:rsidRDefault="008B780D" w:rsidP="00D86A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1FE12A08"/>
    <w:multiLevelType w:val="hybridMultilevel"/>
    <w:tmpl w:val="67EC25FA"/>
    <w:lvl w:ilvl="0" w:tplc="74A09D82">
      <w:start w:val="1"/>
      <w:numFmt w:val="bullet"/>
      <w:lvlText w:val="–"/>
      <w:lvlJc w:val="left"/>
      <w:pPr>
        <w:ind w:left="1134" w:hanging="283"/>
      </w:pPr>
      <w:rPr>
        <w:rFonts w:ascii="Times New Roman" w:eastAsia="Times New Roman" w:hAnsi="Times New Roman" w:cs="Times New Roman"/>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7468229">
    <w:abstractNumId w:val="8"/>
  </w:num>
  <w:num w:numId="2" w16cid:durableId="1012149935">
    <w:abstractNumId w:val="6"/>
  </w:num>
  <w:num w:numId="3" w16cid:durableId="1631549838">
    <w:abstractNumId w:val="5"/>
  </w:num>
  <w:num w:numId="4" w16cid:durableId="1330988670">
    <w:abstractNumId w:val="4"/>
  </w:num>
  <w:num w:numId="5" w16cid:durableId="2078286194">
    <w:abstractNumId w:val="7"/>
  </w:num>
  <w:num w:numId="6" w16cid:durableId="696780049">
    <w:abstractNumId w:val="3"/>
  </w:num>
  <w:num w:numId="7" w16cid:durableId="684287986">
    <w:abstractNumId w:val="2"/>
  </w:num>
  <w:num w:numId="8" w16cid:durableId="1687515558">
    <w:abstractNumId w:val="1"/>
  </w:num>
  <w:num w:numId="9" w16cid:durableId="1824199274">
    <w:abstractNumId w:val="0"/>
  </w:num>
  <w:num w:numId="10" w16cid:durableId="1365337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6506"/>
    <w:rsid w:val="00126EE0"/>
    <w:rsid w:val="0015074B"/>
    <w:rsid w:val="00171FC9"/>
    <w:rsid w:val="0019250D"/>
    <w:rsid w:val="001D09F4"/>
    <w:rsid w:val="00211074"/>
    <w:rsid w:val="00232A55"/>
    <w:rsid w:val="0029639D"/>
    <w:rsid w:val="002E7F5F"/>
    <w:rsid w:val="00326F90"/>
    <w:rsid w:val="004D5BDD"/>
    <w:rsid w:val="00562390"/>
    <w:rsid w:val="0057437E"/>
    <w:rsid w:val="005C3BEE"/>
    <w:rsid w:val="005E336B"/>
    <w:rsid w:val="005F768C"/>
    <w:rsid w:val="00654368"/>
    <w:rsid w:val="00692679"/>
    <w:rsid w:val="006E6BE4"/>
    <w:rsid w:val="00711362"/>
    <w:rsid w:val="008422FE"/>
    <w:rsid w:val="008776E6"/>
    <w:rsid w:val="008B780D"/>
    <w:rsid w:val="008E2321"/>
    <w:rsid w:val="00A15329"/>
    <w:rsid w:val="00A55178"/>
    <w:rsid w:val="00AA1D8D"/>
    <w:rsid w:val="00AA33CB"/>
    <w:rsid w:val="00AB0F08"/>
    <w:rsid w:val="00B47730"/>
    <w:rsid w:val="00BC58A6"/>
    <w:rsid w:val="00BF361E"/>
    <w:rsid w:val="00CB0664"/>
    <w:rsid w:val="00D000B8"/>
    <w:rsid w:val="00D86AF5"/>
    <w:rsid w:val="00DE6CC8"/>
    <w:rsid w:val="00E15925"/>
    <w:rsid w:val="00E925EE"/>
    <w:rsid w:val="00F30DE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B5E9EE"/>
  <w14:defaultImageDpi w14:val="300"/>
  <w15:docId w15:val="{8254471A-60A5-614A-8908-814F2DBC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qFormat/>
    <w:rsid w:val="00FC693F"/>
    <w:pPr>
      <w:ind w:left="720"/>
      <w:contextualSpacing/>
    </w:pPr>
  </w:style>
  <w:style w:type="paragraph" w:styleId="Corptext">
    <w:name w:val="Body Text"/>
    <w:basedOn w:val="Normal"/>
    <w:link w:val="CorptextCaracter"/>
    <w:uiPriority w:val="99"/>
    <w:unhideWhenUsed/>
    <w:rsid w:val="00AA1D8D"/>
    <w:pPr>
      <w:spacing w:after="120"/>
    </w:pPr>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after="120"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pPr>
      <w:spacing w:after="120"/>
    </w:pPr>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spacing w:after="120"/>
      <w:ind w:left="360"/>
      <w:contextualSpacing/>
    </w:pPr>
  </w:style>
  <w:style w:type="paragraph" w:styleId="Listcontinuare2">
    <w:name w:val="List Continue 2"/>
    <w:basedOn w:val="Normal"/>
    <w:uiPriority w:val="99"/>
    <w:unhideWhenUsed/>
    <w:rsid w:val="0029639D"/>
    <w:pPr>
      <w:spacing w:after="120"/>
      <w:ind w:left="720"/>
      <w:contextualSpacing/>
    </w:pPr>
  </w:style>
  <w:style w:type="paragraph" w:styleId="Listcontinuare3">
    <w:name w:val="List Continue 3"/>
    <w:basedOn w:val="Normal"/>
    <w:uiPriority w:val="99"/>
    <w:unhideWhenUsed/>
    <w:rsid w:val="0029639D"/>
    <w:pPr>
      <w:spacing w:after="120"/>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1680</Words>
  <Characters>9580</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19</cp:revision>
  <cp:lastPrinted>2026-08-06T06:58:00Z</cp:lastPrinted>
  <dcterms:created xsi:type="dcterms:W3CDTF">2026-05-04T07:38:00Z</dcterms:created>
  <dcterms:modified xsi:type="dcterms:W3CDTF">2026-08-06T08:24:00Z</dcterms:modified>
  <cp:category/>
</cp:coreProperties>
</file>